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6343939" name="7b8229f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888542" name="7b8229f0-d732-11f0-a98b-615e6b13120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/ 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6644471" name="ee1251c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105826" name="ee1251c0-d732-11f0-a98b-615e6b13120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5936796" name="3efcbc6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887679" name="3efcbc60-d733-11f0-a98b-615e6b13120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</w:t>
            </w:r>
          </w:p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8887864" name="5266d42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732908" name="5266d420-d733-11f0-a98b-615e6b13120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5477257" name="a1a5ffc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294867" name="a1a5ffc0-d733-11f0-a98b-615e6b13120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3993585" name="bb3b124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858770" name="bb3b1240-d733-11f0-a98b-615e6b13120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0042687" name="eb16335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277457" name="eb163350-d733-11f0-a98b-615e6b13120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8427093" name="a22c9f7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665615" name="a22c9f70-d734-11f0-a98b-615e6b13120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6531568" name="bae02b9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375726" name="bae02b90-d734-11f0-a98b-615e6b13120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1898766" name="cfe5cae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890471" name="cfe5cae0-d734-11f0-a98b-615e6b13120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0627333" name="9f10c40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918624" name="9f10c400-d735-11f0-a98b-615e6b13120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4574719" name="b3ff0ac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244616" name="b3ff0ac0-d735-11f0-a98b-615e6b13120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3948587" name="caec07b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290253" name="caec07b0-d735-11f0-a98b-615e6b13120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3226658" name="f8faa62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768187" name="f8faa620-d735-11f0-a98b-615e6b13120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5680901" name="0d9b1b0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376021" name="0d9b1b00-d736-11f0-a98b-615e6b13120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7841937" name="2adfef1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877511" name="2adfef10-d736-11f0-a98b-615e6b13120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8341759" name="3c9db66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399289" name="3c9db660-d736-11f0-a98b-615e6b13120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7500960" name="bd8b638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259170" name="bd8b6380-d736-11f0-a98b-615e6b13120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8155074" name="467f5b10-d737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721702" name="467f5b10-d737-11f0-a98b-615e6b13120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7713830" name="effdb4c0-d737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920725" name="effdb4c0-d737-11f0-a98b-615e6b13120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7405891" name="365ab4e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45954" name="365ab4e0-d738-11f0-a98b-615e6b13120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4943197" name="c43cba6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563947" name="c43cba60-d738-11f0-a98b-615e6b13120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29687" name="d5f48e4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449426" name="d5f48e40-d738-11f0-a98b-615e6b13120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4254559" name="23901c00-d739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626261" name="23901c00-d739-11f0-a98b-615e6b13120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8504609" name="ea35fdc0-d739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909413" name="ea35fdc0-d739-11f0-a98b-615e6b13120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4130640" name="01c10f7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641437" name="01c10f70-d73a-11f0-a98b-615e6b13120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</w:t>
            </w:r>
          </w:p>
          <w:p>
            <w:pPr>
              <w:spacing w:before="0" w:after="0" w:line="240" w:lineRule="auto"/>
            </w:pPr>
            <w:r>
              <w:t>Bodenschüttung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Schlacke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5448907" name="a8afe4a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396961" name="a8afe4a0-d73a-11f0-a98b-615e6b13120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4313883" name="4f53004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300421" name="4f530040-d73a-11f0-a98b-615e6b13120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1953619" name="d338b7b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231496" name="d338b7b0-d73a-11f0-a98b-615e6b13120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6714453" name="50f3746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769916" name="50f37460-d73b-11f0-a98b-615e6b13120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8495644" name="772c002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785958" name="772c0020-d73b-11f0-a98b-615e6b13120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597181" name="8c7474d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20220" name="8c7474d0-d73b-11f0-a98b-615e6b13120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6609894" name="41e917d0-d73c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557050" name="41e917d0-d73c-11f0-a98b-615e6b13120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4491109" name="a976d6c0-d73d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328451" name="a976d6c0-d73d-11f0-a98b-615e6b13120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Nr. 10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7866296" name="e65f0850-d73d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699967" name="e65f0850-d73d-11f0-a98b-615e6b13120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Waschküche / Treppenhaus </w:t>
            </w:r>
          </w:p>
          <w:p>
            <w:pPr>
              <w:spacing w:before="0" w:after="0" w:line="240" w:lineRule="auto"/>
            </w:pPr>
            <w:r>
              <w:t>UG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523690" name="4562ea6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807147" name="4562ea60-d73e-11f0-a98b-615e6b13120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Nr. 10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155258" name="0a2cae9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333077" name="0a2cae90-d73e-11f0-a98b-615e6b13120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Nr. 10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Wasserrohr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8641758" name="c0c6e5d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590120" name="c0c6e5d0-d73e-11f0-a98b-615e6b13120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VM-39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DG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5459103" name="41a6fe6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812945" name="41a6fe60-d73f-11f0-a98b-615e6b13120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VM-40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DG Nr. 10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9161159" name="5941ee9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86334" name="5941ee90-d73f-11f0-a98b-615e6b13120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 DG Nr. 10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1017983" name="679b553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360094" name="679b5530-d73f-11f0-a98b-615e6b13120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VM-42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3018433" name="cf8c865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698525" name="cf8c8650-d73f-11f0-a98b-615e6b13120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VM-43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 Nr. 10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2029506" name="0769ac1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123790" name="0769ac10-d740-11f0-a98b-615e6b131203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2212670" name="2ca22cf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847674" name="2ca22cf0-d740-11f0-a98b-615e6b131203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6650104" name="cdfaf46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169089" name="cdfaf460-d740-11f0-a98b-615e6b131203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Nr. 10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1589358" name="7b3f252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541579" name="7b3f2520-d740-11f0-a98b-615e6b131203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Nr. 10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7431622" name="e63de46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127472" name="e63de460-d740-11f0-a98b-615e6b13120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Nr. 10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844921" name="4302fa0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729278" name="4302fa00-d741-11f0-a98b-615e6b131203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VM-49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OG Nr. 10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5833404" name="9ef0263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872535" name="9ef02630-d741-11f0-a98b-615e6b131203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9198313" name="db562f7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1411094" name="db562f70-d741-11f0-a98b-615e6b131203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VM-51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OG Nr. 10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8093249" name="38080b3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437693" name="38080b30-d742-11f0-a98b-615e6b131203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2754789" name="ddac10e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393732" name="ddac10e0-d742-11f0-a98b-615e6b131203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Nr. 10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0692655" name="f321fe3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626913" name="f321fe30-d742-11f0-a98b-615e6b131203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 Nr. 10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6803480" name="79fa41b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778462" name="79fa41b0-d743-11f0-a98b-615e6b131203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 Nr. 10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842684" name="c99967a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512322" name="c99967a0-d743-11f0-a98b-615e6b131203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5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Rossweg 10/20, 5332 Rekingen</w:t>
          </w:r>
        </w:p>
        <w:p>
          <w:pPr>
            <w:spacing w:before="0" w:after="0"/>
          </w:pPr>
          <w:r>
            <w:t>621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footer.xml" Type="http://schemas.openxmlformats.org/officeDocument/2006/relationships/footer" Id="rId5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